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叶放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10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中医（定向）201;中医（定向）202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中医（定向）201;中医（定向）202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